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7783114" name="e91f4500-1546-11f0-b08b-21c3a05a3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737337" name="e91f4500-1546-11f0-b08b-21c3a05a3df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Pavatex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6146425" name="893caea0-1539-11f0-b908-270f696eea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33760" name="893caea0-1539-11f0-b908-270f696eea3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Kamin Badezimmer </w:t>
            </w:r>
          </w:p>
        </w:tc>
        <w:tc>
          <w:p>
            <w:pPr>
              <w:spacing w:before="0" w:after="0" w:line="240" w:lineRule="auto"/>
            </w:pPr>
            <w:r>
              <w:t>Kaminrohr Bad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9270643" name="b41883b0-1539-11f0-9953-9fc41439c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260191" name="b41883b0-1539-11f0-9953-9fc41439c8b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3418431" name="744d4f10-153c-11f0-82b5-59aa069a51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004087" name="744d4f10-153c-11f0-82b5-59aa069a51d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6687720" name="8c6c6360-153c-11f0-a29d-336b690d31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92913" name="8c6c6360-153c-11f0-a29d-336b690d313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6467258" name="b47df4e0-153c-11f0-a6cd-25e5cc5e51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387040" name="b47df4e0-153c-11f0-a6cd-25e5cc5e514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7989192" name="c7cbab00-153c-11f0-a96b-c108dcb8c6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861466" name="c7cbab00-153c-11f0-a96b-c108dcb8c69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7600094" name="e8d946e0-153c-11f0-8f61-4141ca40af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521419" name="e8d946e0-153c-11f0-8f61-4141ca40afe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8455102" name="fde4b290-153c-11f0-aefe-639ddd7d9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159464" name="fde4b290-153c-11f0-aefe-639ddd7d91e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3647644" name="1420fd20-153d-11f0-af69-e9e52a7fef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688606" name="1420fd20-153d-11f0-af69-e9e52a7fefd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5003115" name="3385a3f0-153d-11f0-a92c-4ffba299c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912596" name="3385a3f0-153d-11f0-a92c-4ffba299c01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4253224" name="52d674a0-153d-11f0-9f1e-fb3b612733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693834" name="52d674a0-153d-11f0-9f1e-fb3b612733b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9648771" name="fb465cd0-1543-11f0-bde8-95dc909113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558959" name="fb465cd0-1543-11f0-bde8-95dc909113f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153109" name="2f67da20-1544-11f0-b872-3b79f4853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207561" name="2f67da20-1544-11f0-b872-3b79f48534d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1432564" name="4fbc5f30-1544-11f0-a196-4dac596c5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236715" name="4fbc5f30-1544-11f0-a196-4dac596c56d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2064027" name="67018e40-1544-11f0-8267-370f369248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832886" name="67018e40-1544-11f0-8267-370f3692482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2864192" name="99410520-1544-11f0-a525-8b21a10163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45060" name="99410520-1544-11f0-a525-8b21a101636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6589115" name="abcc2e90-1544-11f0-9107-4773b4ea82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548424" name="abcc2e90-1544-11f0-9107-4773b4ea826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8843884" name="0c8c1880-1545-11f0-a5b3-cfc4e8881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557065" name="0c8c1880-1545-11f0-a5b3-cfc4e888171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4760569" name="c1a9f380-1546-11f0-ab5f-7f47b150f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979500" name="c1a9f380-1546-11f0-ab5f-7f47b150f4f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795024" name="d043e590-1546-11f0-be8e-0d10c4b3d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673931" name="d043e590-1546-11f0-be8e-0d10c4b3d22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1460232" name="00675a40-1547-11f0-8552-1dd0589811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172991" name="00675a40-1547-11f0-8552-1dd0589811e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5341455" name="14981d60-1547-11f0-994f-c75a5d255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62465" name="14981d60-1547-11f0-994f-c75a5d2559b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6231684" name="451c0190-1547-11f0-a0b5-fbaf3632a5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646693" name="451c0190-1547-11f0-a0b5-fbaf3632a5e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Estrich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1841121" name="c72f42f0-1547-11f0-a103-b96ce95b9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553492" name="c72f42f0-1547-11f0-a103-b96ce95b924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Rütihofstrasse 14, 8400 Winterthur </w:t>
          </w:r>
        </w:p>
        <w:p>
          <w:pPr>
            <w:spacing w:before="0" w:after="0"/>
          </w:pPr>
          <w:r>
            <w:t>234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